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774026" name="8c8c4c70-bd21-11ef-9e88-3d479038f4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493779" name="8c8c4c70-bd21-11ef-9e88-3d479038f4f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9934595" name="b16ec140-bd25-11ef-bf95-7f6aca3148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846349" name="b16ec140-bd25-11ef-bf95-7f6aca31482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0410058" name="c90fcbf0-bd25-11ef-af84-01d399187c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34784" name="c90fcbf0-bd25-11ef-af84-01d399187cb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0886011" name="eb1b76e0-bd25-11ef-814c-117dc7df36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945412" name="eb1b76e0-bd25-11ef-814c-117dc7df36c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/ Wohnzimner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563137" name="1283f720-bd26-11ef-b8fb-3fc46e1873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980158" name="1283f720-bd26-11ef-b8fb-3fc46e18736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2359715" name="38d2ca00-bd26-11ef-a614-1d21a8b1c4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232175" name="38d2ca00-bd26-11ef-a614-1d21a8b1c49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9139864" name="c4ccae90-bd26-11ef-8072-cb4cbad216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317788" name="c4ccae90-bd26-11ef-8072-cb4cbad2161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Bad/ WC / Lavabo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671881" name="de7919a0-bd26-11ef-8c5f-eda65dd12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205202" name="de7919a0-bd26-11ef-8c5f-eda65dd1221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5033570" name="02e21580-bd27-11ef-bafd-81de9e7d6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421161" name="02e21580-bd27-11ef-bafd-81de9e7d682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1532250" name="170c48f0-bd27-11ef-bb56-e30266744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181508" name="170c48f0-bd27-11ef-bb56-e3026674496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937166" name="5a60eb10-bd27-11ef-9836-b35bd184cc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907552" name="5a60eb10-bd27-11ef-9836-b35bd184cc5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0266913" name="6fa40890-bd27-11ef-a96c-2b7633a98d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776199" name="6fa40890-bd27-11ef-a96c-2b7633a98d3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8472181" name="e4851de0-bd2a-11ef-b923-d994c73562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378293" name="e4851de0-bd2a-11ef-b923-d994c735623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1080877" name="fbb0aa70-bd2a-11ef-a0e3-6db5218323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596169" name="fbb0aa70-bd2a-11ef-a0e3-6db5218323d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9809491" name="1d2ff3e0-bd2b-11ef-ac42-59a698acc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000538" name="1d2ff3e0-bd2b-11ef-ac42-59a698acc2e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6203665" name="48618a10-bd2b-11ef-a423-dd4ffc5d00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699190" name="48618a10-bd2b-11ef-a423-dd4ffc5d007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/ Wohnzimner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3516563" name="62ad4260-bd2b-11ef-8fdb-d95fc39275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881710" name="62ad4260-bd2b-11ef-8fdb-d95fc392757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8139461" name="8e132f00-bd2b-11ef-bca3-977cf01865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20696" name="8e132f00-bd2b-11ef-bca3-977cf01865a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6891395" name="b8de6240-bd2b-11ef-ae01-99eebc6f51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005315" name="b8de6240-bd2b-11ef-ae01-99eebc6f51f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8103146" name="326bf000-bd2c-11ef-ab17-335db3bab1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340428" name="326bf000-bd2c-11ef-ab17-335db3bab1f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Flanschdichtungen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3504935" name="57226fa0-bd2c-11ef-a661-f76272375e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814218" name="57226fa0-bd2c-11ef-a661-f76272375ec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5058859" name="8c488bb0-bd2c-11ef-99f7-094ca778ee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349570" name="8c488bb0-bd2c-11ef-99f7-094ca778eee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Hanfländerweg 15, 8880 Walenstadt</w:t>
          </w:r>
        </w:p>
        <w:p>
          <w:pPr>
            <w:spacing w:before="0" w:after="0"/>
          </w:pPr>
          <w:r>
            <w:t>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